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1B8907" w14:textId="5B959584"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r w:rsidR="009B76A6">
        <w:t>7</w:t>
      </w:r>
      <w:r w:rsidRPr="00F16E1D">
        <w:rPr>
          <w:color w:val="FF0000"/>
        </w:rPr>
        <w:t xml:space="preserve"> </w:t>
      </w:r>
      <w:r>
        <w:t xml:space="preserve">– </w:t>
      </w:r>
      <w:r w:rsidR="00583EA0"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81B8908" w14:textId="77777777" w:rsidR="00583EA0" w:rsidRDefault="00583EA0" w:rsidP="00583EA0">
      <w:r>
        <w:t>De grijze teksten met toelichting in de gele velden dienen te worden vervangen door invullingen van de gegadigde.</w:t>
      </w:r>
    </w:p>
    <w:p w14:paraId="181B8909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14:paraId="181B890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890A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890B" w14:textId="77777777" w:rsidR="00583EA0" w:rsidRDefault="00583EA0">
            <w:r>
              <w:t>Inschrijver</w:t>
            </w:r>
          </w:p>
        </w:tc>
      </w:tr>
      <w:tr w:rsidR="00583EA0" w14:paraId="181B891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890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890E" w14:textId="77777777"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81B890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14:paraId="181B8914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8911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8912" w14:textId="77777777"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81B891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14:paraId="181B891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8915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8916" w14:textId="77777777" w:rsidR="00583EA0" w:rsidRDefault="00583EA0">
            <w:r>
              <w:t xml:space="preserve">Referentieproject </w:t>
            </w:r>
          </w:p>
        </w:tc>
      </w:tr>
      <w:tr w:rsidR="00583EA0" w14:paraId="181B891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8918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8919" w14:textId="77777777"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81B891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181B891F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891C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891D" w14:textId="77777777"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81B891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14:paraId="181B892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8920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8921" w14:textId="77777777" w:rsidR="00583EA0" w:rsidRDefault="00583EA0">
            <w:r>
              <w:t>Referentie heeft betrekking op:</w:t>
            </w:r>
          </w:p>
          <w:p w14:paraId="181B8922" w14:textId="77777777" w:rsidR="00583EA0" w:rsidRDefault="00583EA0">
            <w:r>
              <w:t xml:space="preserve"> </w:t>
            </w:r>
          </w:p>
          <w:p w14:paraId="181B8923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D8B3615" w14:textId="77777777" w:rsidR="002A11FC" w:rsidRDefault="00583EA0" w:rsidP="002A11FC">
            <w:pPr>
              <w:pStyle w:val="Lijstalinea"/>
              <w:numPr>
                <w:ilvl w:val="0"/>
                <w:numId w:val="28"/>
              </w:numPr>
              <w:spacing w:after="60"/>
            </w:pPr>
            <w:r>
              <w:sym w:font="Wingdings" w:char="F06F"/>
            </w:r>
            <w:r>
              <w:t xml:space="preserve">  Kerncompetentie </w:t>
            </w:r>
            <w:r w:rsidR="002A11FC">
              <w:t>Het plaatsen en inwerking stellen van (stads)klokken;</w:t>
            </w:r>
          </w:p>
          <w:p w14:paraId="181B8924" w14:textId="30A68125" w:rsidR="00583EA0" w:rsidRDefault="00583EA0"/>
          <w:p w14:paraId="3D07E62B" w14:textId="77777777" w:rsidR="005A0070" w:rsidRDefault="00583EA0" w:rsidP="005A0070">
            <w:pPr>
              <w:pStyle w:val="Lijstalinea"/>
              <w:numPr>
                <w:ilvl w:val="0"/>
                <w:numId w:val="28"/>
              </w:numPr>
              <w:spacing w:after="60"/>
            </w:pPr>
            <w:r>
              <w:sym w:font="Wingdings" w:char="F06F"/>
            </w:r>
            <w:r>
              <w:t xml:space="preserve">  Kerncompetentie </w:t>
            </w:r>
            <w:r w:rsidR="005A0070">
              <w:t>Het uitvoeren van onderhoud aan (stads)klokken;</w:t>
            </w:r>
          </w:p>
          <w:p w14:paraId="35E21337" w14:textId="7315DA82" w:rsidR="005A0070" w:rsidRDefault="005A0070" w:rsidP="00822645"/>
          <w:p w14:paraId="02E5D848" w14:textId="77777777" w:rsidR="00CA6558" w:rsidRDefault="00583EA0" w:rsidP="00CA6558">
            <w:pPr>
              <w:pStyle w:val="Lijstalinea"/>
              <w:numPr>
                <w:ilvl w:val="0"/>
                <w:numId w:val="28"/>
              </w:numPr>
              <w:spacing w:after="60"/>
            </w:pPr>
            <w:r>
              <w:sym w:font="Wingdings" w:char="F06F"/>
            </w:r>
            <w:r>
              <w:t xml:space="preserve">  Kerncompetentie </w:t>
            </w:r>
            <w:r w:rsidR="00CA6558">
              <w:t>Het uitvoeren van werkzaamheden in de openbare ruimte in een stad met meer dan 100.000 inwoners.</w:t>
            </w:r>
          </w:p>
          <w:p w14:paraId="181B8927" w14:textId="46A6F781" w:rsidR="00822645" w:rsidRDefault="00822645" w:rsidP="00822645"/>
          <w:p w14:paraId="181B8928" w14:textId="6E007246" w:rsidR="00583EA0" w:rsidRDefault="00583EA0"/>
        </w:tc>
      </w:tr>
      <w:tr w:rsidR="00583EA0" w14:paraId="181B892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892A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892B" w14:textId="77777777" w:rsidR="00583EA0" w:rsidRDefault="00583EA0">
            <w:r>
              <w:t>Naam en adres opdrachtgever:</w:t>
            </w:r>
          </w:p>
        </w:tc>
      </w:tr>
      <w:tr w:rsidR="00583EA0" w14:paraId="181B893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892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892E" w14:textId="77777777"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81B892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181B8934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8931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8932" w14:textId="77777777"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81B893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181B893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8935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8936" w14:textId="77777777"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81B893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181B8938" w14:textId="77777777" w:rsidR="00583EA0" w:rsidRDefault="00583EA0">
            <w:pPr>
              <w:rPr>
                <w:highlight w:val="lightGray"/>
              </w:rPr>
            </w:pPr>
          </w:p>
          <w:p w14:paraId="181B893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14:paraId="181B893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893B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893C" w14:textId="77777777" w:rsidR="00583EA0" w:rsidRDefault="00583EA0">
            <w:r>
              <w:t>Nadere informatie referentieproject</w:t>
            </w:r>
          </w:p>
        </w:tc>
      </w:tr>
      <w:tr w:rsidR="00583EA0" w14:paraId="181B894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893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893F" w14:textId="77777777"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81B894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14:paraId="181B8941" w14:textId="77777777" w:rsidR="00583EA0" w:rsidRDefault="00583EA0">
            <w:pPr>
              <w:rPr>
                <w:highlight w:val="lightGray"/>
              </w:rPr>
            </w:pPr>
          </w:p>
          <w:p w14:paraId="181B894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583EA0" w14:paraId="181B894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8944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8945" w14:textId="77777777"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81B894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181B894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8948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8949" w14:textId="77777777"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81B894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14:paraId="181B894F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894C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894D" w14:textId="77777777"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81B894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14:paraId="181B895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8950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8951" w14:textId="77777777"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81B895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181B8958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8954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8955" w14:textId="77777777" w:rsidR="00583EA0" w:rsidRDefault="00583EA0">
            <w:r>
              <w:t>Datum van oplevering</w:t>
            </w:r>
          </w:p>
          <w:p w14:paraId="181B8956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81B895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14:paraId="181B895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1B895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1B895A" w14:textId="77777777" w:rsidR="00583EA0" w:rsidRDefault="00583EA0">
            <w:r>
              <w:t>Contractvorm:</w:t>
            </w:r>
          </w:p>
          <w:p w14:paraId="181B895B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81B895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14:paraId="181B896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1B895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81B895F" w14:textId="77777777"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81B896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14:paraId="181B8965" w14:textId="77777777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1B8962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81B8963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81B896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14:paraId="181B8969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1B8966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81B8967" w14:textId="77777777"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81B896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14:paraId="181B8971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896A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896B" w14:textId="77777777"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81B896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181B896D" w14:textId="77777777" w:rsidR="00583EA0" w:rsidRDefault="00583EA0">
            <w:pPr>
              <w:rPr>
                <w:highlight w:val="lightGray"/>
              </w:rPr>
            </w:pPr>
          </w:p>
          <w:p w14:paraId="181B896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14:paraId="181B896F" w14:textId="77777777" w:rsidR="00583EA0" w:rsidRDefault="00583EA0">
            <w:pPr>
              <w:rPr>
                <w:highlight w:val="lightGray"/>
              </w:rPr>
            </w:pPr>
          </w:p>
          <w:p w14:paraId="181B897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181B8972" w14:textId="77777777" w:rsidR="00583EA0" w:rsidRDefault="00583EA0" w:rsidP="00583EA0">
      <w:pPr>
        <w:pStyle w:val="colofontitel"/>
      </w:pPr>
    </w:p>
    <w:p w14:paraId="181B8973" w14:textId="77777777" w:rsidR="000B46D8" w:rsidRDefault="000B46D8"/>
    <w:sectPr w:rsidR="000B46D8" w:rsidSect="00177A29">
      <w:headerReference w:type="default" r:id="rId10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CA0DE5" w14:textId="77777777" w:rsidR="009B76A6" w:rsidRDefault="009B76A6" w:rsidP="009B76A6">
      <w:pPr>
        <w:spacing w:line="240" w:lineRule="auto"/>
      </w:pPr>
      <w:r>
        <w:separator/>
      </w:r>
    </w:p>
  </w:endnote>
  <w:endnote w:type="continuationSeparator" w:id="0">
    <w:p w14:paraId="04855D16" w14:textId="77777777" w:rsidR="009B76A6" w:rsidRDefault="009B76A6" w:rsidP="009B76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EE828C" w14:textId="77777777" w:rsidR="009B76A6" w:rsidRDefault="009B76A6" w:rsidP="009B76A6">
      <w:pPr>
        <w:spacing w:line="240" w:lineRule="auto"/>
      </w:pPr>
      <w:r>
        <w:separator/>
      </w:r>
    </w:p>
  </w:footnote>
  <w:footnote w:type="continuationSeparator" w:id="0">
    <w:p w14:paraId="6C7B90DB" w14:textId="77777777" w:rsidR="009B76A6" w:rsidRDefault="009B76A6" w:rsidP="009B76A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pPr w:leftFromText="142" w:rightFromText="142" w:vertAnchor="page" w:horzAnchor="page" w:tblpX="852" w:tblpY="625"/>
      <w:tblOverlap w:val="never"/>
      <w:tblW w:w="946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02"/>
      <w:gridCol w:w="6498"/>
      <w:gridCol w:w="2063"/>
    </w:tblGrid>
    <w:tr w:rsidR="009B76A6" w14:paraId="4951BD9D" w14:textId="77777777" w:rsidTr="00F21510">
      <w:trPr>
        <w:trHeight w:val="180"/>
      </w:trPr>
      <w:tc>
        <w:tcPr>
          <w:tcW w:w="902" w:type="dxa"/>
        </w:tcPr>
        <w:p w14:paraId="3C96680B" w14:textId="77777777" w:rsidR="009B76A6" w:rsidRDefault="009B76A6" w:rsidP="009B76A6">
          <w:pPr>
            <w:pStyle w:val="Koptekst"/>
            <w:rPr>
              <w:rFonts w:cs="Arial"/>
              <w:b/>
              <w:szCs w:val="17"/>
            </w:rPr>
          </w:pPr>
        </w:p>
      </w:tc>
      <w:tc>
        <w:tcPr>
          <w:tcW w:w="6498" w:type="dxa"/>
        </w:tcPr>
        <w:p w14:paraId="712246B5" w14:textId="77777777" w:rsidR="009B76A6" w:rsidRPr="00542A36" w:rsidRDefault="009B76A6" w:rsidP="009B76A6">
          <w:pPr>
            <w:pStyle w:val="Koptekst"/>
            <w:rPr>
              <w:rFonts w:cs="Arial"/>
              <w:sz w:val="17"/>
              <w:szCs w:val="17"/>
            </w:rPr>
          </w:pPr>
          <w:r w:rsidRPr="00542A36">
            <w:rPr>
              <w:rFonts w:cs="Arial"/>
              <w:sz w:val="17"/>
              <w:szCs w:val="17"/>
            </w:rPr>
            <w:t>Gemeente Amsterdam</w:t>
          </w:r>
        </w:p>
      </w:tc>
      <w:tc>
        <w:tcPr>
          <w:tcW w:w="2063" w:type="dxa"/>
        </w:tcPr>
        <w:p w14:paraId="4AFF905B" w14:textId="77777777" w:rsidR="009B76A6" w:rsidRPr="00542A36" w:rsidRDefault="009B76A6" w:rsidP="009B76A6">
          <w:pPr>
            <w:pStyle w:val="Koptekst"/>
            <w:rPr>
              <w:rFonts w:cs="Arial"/>
              <w:noProof/>
              <w:sz w:val="17"/>
              <w:szCs w:val="17"/>
            </w:rPr>
          </w:pPr>
          <w:r w:rsidRPr="00542A36">
            <w:rPr>
              <w:rFonts w:cs="Arial"/>
              <w:noProof/>
              <w:sz w:val="17"/>
              <w:szCs w:val="17"/>
            </w:rPr>
            <w:t xml:space="preserve">Datum </w:t>
          </w:r>
          <w:r>
            <w:rPr>
              <w:rFonts w:cs="Arial"/>
              <w:noProof/>
              <w:sz w:val="17"/>
              <w:szCs w:val="17"/>
            </w:rPr>
            <w:t>15-10-2020</w:t>
          </w:r>
        </w:p>
      </w:tc>
    </w:tr>
    <w:tr w:rsidR="009B76A6" w14:paraId="3D218132" w14:textId="77777777" w:rsidTr="00F21510">
      <w:trPr>
        <w:trHeight w:val="233"/>
      </w:trPr>
      <w:tc>
        <w:tcPr>
          <w:tcW w:w="902" w:type="dxa"/>
        </w:tcPr>
        <w:p w14:paraId="5FE3FF9B" w14:textId="77777777" w:rsidR="009B76A6" w:rsidRDefault="009B76A6" w:rsidP="009B76A6">
          <w:pPr>
            <w:pStyle w:val="Koptekst"/>
            <w:rPr>
              <w:rFonts w:cs="Arial"/>
              <w:b/>
              <w:szCs w:val="17"/>
            </w:rPr>
          </w:pPr>
        </w:p>
      </w:tc>
      <w:tc>
        <w:tcPr>
          <w:tcW w:w="6498" w:type="dxa"/>
        </w:tcPr>
        <w:p w14:paraId="33866C31" w14:textId="77777777" w:rsidR="009B76A6" w:rsidRDefault="009B76A6" w:rsidP="009B76A6">
          <w:pPr>
            <w:pStyle w:val="Koptekst"/>
            <w:rPr>
              <w:rFonts w:cs="Arial"/>
              <w:sz w:val="17"/>
              <w:szCs w:val="17"/>
            </w:rPr>
          </w:pPr>
          <w:r w:rsidRPr="00A33D88">
            <w:rPr>
              <w:rFonts w:cs="Arial"/>
              <w:sz w:val="17"/>
              <w:szCs w:val="17"/>
            </w:rPr>
            <w:t>AI</w:t>
          </w:r>
          <w:r>
            <w:rPr>
              <w:rFonts w:cs="Arial"/>
              <w:sz w:val="17"/>
              <w:szCs w:val="17"/>
            </w:rPr>
            <w:t xml:space="preserve"> 2020-0238 Onderhoud Klokken</w:t>
          </w:r>
        </w:p>
        <w:p w14:paraId="48D1D9C4" w14:textId="778E3E2E" w:rsidR="00145CC9" w:rsidRPr="00542A36" w:rsidRDefault="00145CC9" w:rsidP="009B76A6">
          <w:pPr>
            <w:pStyle w:val="Koptekst"/>
            <w:rPr>
              <w:rFonts w:cs="Arial"/>
              <w:sz w:val="17"/>
              <w:szCs w:val="17"/>
            </w:rPr>
          </w:pPr>
          <w:r>
            <w:rPr>
              <w:rFonts w:cs="Arial"/>
              <w:sz w:val="17"/>
              <w:szCs w:val="17"/>
            </w:rPr>
            <w:t>Modelformulier referentiewerken</w:t>
          </w:r>
        </w:p>
      </w:tc>
      <w:tc>
        <w:tcPr>
          <w:tcW w:w="2063" w:type="dxa"/>
        </w:tcPr>
        <w:p w14:paraId="359C02BB" w14:textId="77777777" w:rsidR="009B76A6" w:rsidRPr="00542A36" w:rsidRDefault="009B76A6" w:rsidP="009B76A6">
          <w:pPr>
            <w:pStyle w:val="Koptekst"/>
            <w:rPr>
              <w:rFonts w:cs="Arial"/>
              <w:noProof/>
              <w:sz w:val="17"/>
              <w:szCs w:val="17"/>
            </w:rPr>
          </w:pPr>
          <w:r w:rsidRPr="00542A36">
            <w:rPr>
              <w:rFonts w:cs="Arial"/>
              <w:noProof/>
              <w:sz w:val="17"/>
              <w:szCs w:val="17"/>
            </w:rPr>
            <w:t xml:space="preserve">Pagina </w:t>
          </w:r>
          <w:r w:rsidRPr="00542A36">
            <w:rPr>
              <w:rFonts w:cs="Arial"/>
              <w:noProof/>
              <w:sz w:val="17"/>
              <w:szCs w:val="17"/>
            </w:rPr>
            <w:fldChar w:fldCharType="begin"/>
          </w:r>
          <w:r w:rsidRPr="00542A36">
            <w:rPr>
              <w:rFonts w:cs="Arial"/>
              <w:noProof/>
              <w:sz w:val="17"/>
              <w:szCs w:val="17"/>
            </w:rPr>
            <w:instrText xml:space="preserve"> PAGE </w:instrText>
          </w:r>
          <w:r w:rsidRPr="00542A36">
            <w:rPr>
              <w:rFonts w:cs="Arial"/>
              <w:noProof/>
              <w:sz w:val="17"/>
              <w:szCs w:val="17"/>
            </w:rPr>
            <w:fldChar w:fldCharType="separate"/>
          </w:r>
          <w:r>
            <w:rPr>
              <w:noProof/>
              <w:sz w:val="17"/>
              <w:szCs w:val="17"/>
            </w:rPr>
            <w:t>2</w:t>
          </w:r>
          <w:r w:rsidRPr="00542A36">
            <w:rPr>
              <w:rFonts w:cs="Arial"/>
              <w:noProof/>
              <w:sz w:val="17"/>
              <w:szCs w:val="17"/>
            </w:rPr>
            <w:fldChar w:fldCharType="end"/>
          </w:r>
          <w:r w:rsidRPr="00542A36">
            <w:rPr>
              <w:rFonts w:cs="Arial"/>
              <w:noProof/>
              <w:sz w:val="17"/>
              <w:szCs w:val="17"/>
            </w:rPr>
            <w:t xml:space="preserve"> van </w:t>
          </w:r>
          <w:r w:rsidRPr="00542A36">
            <w:rPr>
              <w:rFonts w:cs="Arial"/>
              <w:noProof/>
              <w:sz w:val="17"/>
              <w:szCs w:val="17"/>
            </w:rPr>
            <w:fldChar w:fldCharType="begin"/>
          </w:r>
          <w:r w:rsidRPr="00542A36">
            <w:rPr>
              <w:rFonts w:cs="Arial"/>
              <w:noProof/>
              <w:sz w:val="17"/>
              <w:szCs w:val="17"/>
            </w:rPr>
            <w:instrText xml:space="preserve"> NUMPAGES </w:instrText>
          </w:r>
          <w:r w:rsidRPr="00542A36">
            <w:rPr>
              <w:rFonts w:cs="Arial"/>
              <w:noProof/>
              <w:sz w:val="17"/>
              <w:szCs w:val="17"/>
            </w:rPr>
            <w:fldChar w:fldCharType="separate"/>
          </w:r>
          <w:r>
            <w:rPr>
              <w:noProof/>
              <w:sz w:val="17"/>
              <w:szCs w:val="17"/>
            </w:rPr>
            <w:t>10</w:t>
          </w:r>
          <w:r w:rsidRPr="00542A36">
            <w:rPr>
              <w:rFonts w:cs="Arial"/>
              <w:noProof/>
              <w:sz w:val="17"/>
              <w:szCs w:val="17"/>
            </w:rPr>
            <w:fldChar w:fldCharType="end"/>
          </w:r>
        </w:p>
      </w:tc>
    </w:tr>
    <w:tr w:rsidR="009B76A6" w14:paraId="3B4D9251" w14:textId="77777777" w:rsidTr="00F21510">
      <w:trPr>
        <w:trHeight w:val="233"/>
      </w:trPr>
      <w:tc>
        <w:tcPr>
          <w:tcW w:w="902" w:type="dxa"/>
        </w:tcPr>
        <w:p w14:paraId="49663D05" w14:textId="77777777" w:rsidR="009B76A6" w:rsidRPr="00635DBC" w:rsidRDefault="009B76A6" w:rsidP="009B76A6">
          <w:pPr>
            <w:pStyle w:val="Koptekst"/>
            <w:rPr>
              <w:rFonts w:cs="Arial"/>
              <w:szCs w:val="17"/>
            </w:rPr>
          </w:pPr>
        </w:p>
      </w:tc>
      <w:tc>
        <w:tcPr>
          <w:tcW w:w="6498" w:type="dxa"/>
        </w:tcPr>
        <w:p w14:paraId="723FCB32" w14:textId="77777777" w:rsidR="009B76A6" w:rsidRPr="00542A36" w:rsidRDefault="009B76A6" w:rsidP="009B76A6">
          <w:pPr>
            <w:pStyle w:val="Koptekst"/>
            <w:rPr>
              <w:rFonts w:cs="Arial"/>
              <w:sz w:val="17"/>
              <w:szCs w:val="17"/>
            </w:rPr>
          </w:pPr>
        </w:p>
      </w:tc>
      <w:tc>
        <w:tcPr>
          <w:tcW w:w="2063" w:type="dxa"/>
        </w:tcPr>
        <w:p w14:paraId="146329F7" w14:textId="77777777" w:rsidR="009B76A6" w:rsidRPr="00542A36" w:rsidRDefault="009B76A6" w:rsidP="009B76A6">
          <w:pPr>
            <w:pStyle w:val="Koptekst"/>
            <w:rPr>
              <w:rFonts w:cs="Arial"/>
              <w:noProof/>
              <w:sz w:val="17"/>
              <w:szCs w:val="17"/>
            </w:rPr>
          </w:pPr>
        </w:p>
      </w:tc>
    </w:tr>
  </w:tbl>
  <w:p w14:paraId="29F30000" w14:textId="77777777" w:rsidR="009B76A6" w:rsidRDefault="009B76A6" w:rsidP="009B76A6">
    <w:pPr>
      <w:pStyle w:val="Koptekst"/>
    </w:pPr>
  </w:p>
  <w:p w14:paraId="33A7D836" w14:textId="77777777" w:rsidR="009B76A6" w:rsidRDefault="009B76A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26540F9"/>
    <w:multiLevelType w:val="hybridMultilevel"/>
    <w:tmpl w:val="85E641D8"/>
    <w:lvl w:ilvl="0" w:tplc="7AB051EA">
      <w:start w:val="13"/>
      <w:numFmt w:val="bullet"/>
      <w:lvlText w:val="-"/>
      <w:lvlJc w:val="left"/>
      <w:pPr>
        <w:ind w:left="720" w:hanging="360"/>
      </w:pPr>
      <w:rPr>
        <w:rFonts w:ascii="Corbel" w:eastAsia="Calibri" w:hAnsi="Corbe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2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5"/>
  </w:num>
  <w:num w:numId="20">
    <w:abstractNumId w:val="8"/>
  </w:num>
  <w:num w:numId="21">
    <w:abstractNumId w:val="0"/>
  </w:num>
  <w:num w:numId="22">
    <w:abstractNumId w:val="2"/>
  </w:num>
  <w:num w:numId="23">
    <w:abstractNumId w:val="6"/>
  </w:num>
  <w:num w:numId="24">
    <w:abstractNumId w:val="0"/>
  </w:num>
  <w:num w:numId="25">
    <w:abstractNumId w:val="0"/>
  </w:num>
  <w:num w:numId="26">
    <w:abstractNumId w:val="0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3EA0"/>
    <w:rsid w:val="000B46D8"/>
    <w:rsid w:val="00145CC9"/>
    <w:rsid w:val="00177A29"/>
    <w:rsid w:val="002A11FC"/>
    <w:rsid w:val="002B5524"/>
    <w:rsid w:val="003B3222"/>
    <w:rsid w:val="00424DED"/>
    <w:rsid w:val="00482A4F"/>
    <w:rsid w:val="00527398"/>
    <w:rsid w:val="00583EA0"/>
    <w:rsid w:val="005A0070"/>
    <w:rsid w:val="00632123"/>
    <w:rsid w:val="008104C5"/>
    <w:rsid w:val="00822645"/>
    <w:rsid w:val="008402D9"/>
    <w:rsid w:val="009175F9"/>
    <w:rsid w:val="009761CF"/>
    <w:rsid w:val="00993A95"/>
    <w:rsid w:val="009B0D92"/>
    <w:rsid w:val="009B76A6"/>
    <w:rsid w:val="00A03098"/>
    <w:rsid w:val="00A3732E"/>
    <w:rsid w:val="00A53085"/>
    <w:rsid w:val="00AC5A23"/>
    <w:rsid w:val="00BD0C39"/>
    <w:rsid w:val="00CA6558"/>
    <w:rsid w:val="00CF3298"/>
    <w:rsid w:val="00EB1492"/>
    <w:rsid w:val="00F12F0D"/>
    <w:rsid w:val="00F16E1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81B8907"/>
  <w15:docId w15:val="{EA389262-F63B-41AA-A505-DCC84984C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  <w:style w:type="paragraph" w:styleId="Koptekst">
    <w:name w:val="header"/>
    <w:basedOn w:val="Standaard"/>
    <w:link w:val="KoptekstChar"/>
    <w:unhideWhenUsed/>
    <w:rsid w:val="009B76A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9B76A6"/>
    <w:rPr>
      <w:rFonts w:eastAsia="Calibri"/>
      <w:lang w:eastAsia="en-US"/>
    </w:rPr>
  </w:style>
  <w:style w:type="paragraph" w:styleId="Voettekst">
    <w:name w:val="footer"/>
    <w:basedOn w:val="Standaard"/>
    <w:link w:val="VoettekstChar"/>
    <w:unhideWhenUsed/>
    <w:rsid w:val="009B76A6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9B76A6"/>
    <w:rPr>
      <w:rFonts w:eastAsia="Calibri"/>
      <w:lang w:eastAsia="en-US"/>
    </w:rPr>
  </w:style>
  <w:style w:type="paragraph" w:styleId="Lijstalinea">
    <w:name w:val="List Paragraph"/>
    <w:aliases w:val="Opsomblokjes en substreepjes,Lijst paragraaf,List Paragraph1,lp1"/>
    <w:basedOn w:val="Standaard"/>
    <w:link w:val="LijstalineaChar"/>
    <w:uiPriority w:val="34"/>
    <w:qFormat/>
    <w:rsid w:val="002A11FC"/>
    <w:pPr>
      <w:ind w:left="720"/>
      <w:contextualSpacing/>
    </w:pPr>
  </w:style>
  <w:style w:type="character" w:customStyle="1" w:styleId="LijstalineaChar">
    <w:name w:val="Lijstalinea Char"/>
    <w:aliases w:val="Opsomblokjes en substreepjes Char,Lijst paragraaf Char,List Paragraph1 Char,lp1 Char"/>
    <w:link w:val="Lijstalinea"/>
    <w:uiPriority w:val="34"/>
    <w:locked/>
    <w:rsid w:val="002A11FC"/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FA5D4A80B564DB9B7C6DADC82EDC7" ma:contentTypeVersion="10" ma:contentTypeDescription="Een nieuw document maken." ma:contentTypeScope="" ma:versionID="8df35eb4a1232d356c1b26464e2927b0">
  <xsd:schema xmlns:xsd="http://www.w3.org/2001/XMLSchema" xmlns:xs="http://www.w3.org/2001/XMLSchema" xmlns:p="http://schemas.microsoft.com/office/2006/metadata/properties" xmlns:ns2="a3c00aa1-68ae-4e3c-8bd7-0da97e7bbdc6" targetNamespace="http://schemas.microsoft.com/office/2006/metadata/properties" ma:root="true" ma:fieldsID="104a3924fbb1a53db2ca134cfad7025b" ns2:_="">
    <xsd:import namespace="a3c00aa1-68ae-4e3c-8bd7-0da97e7bbd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00aa1-68ae-4e3c-8bd7-0da97e7bb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6BFE3D-64CB-42B6-A941-EB02CF481BE0}"/>
</file>

<file path=customXml/itemProps2.xml><?xml version="1.0" encoding="utf-8"?>
<ds:datastoreItem xmlns:ds="http://schemas.openxmlformats.org/officeDocument/2006/customXml" ds:itemID="{4A48455C-1255-4E0E-A23A-4CD706D10D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A99C28-46B8-4CDB-BBA1-8E75E2B57EC8}">
  <ds:schemaRefs>
    <ds:schemaRef ds:uri="49e2eeca-f310-4768-b7c1-e01158c10bb1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26226da2-351d-4bd3-a29c-5d3556abc376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323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Tim van der Zande</cp:lastModifiedBy>
  <cp:revision>11</cp:revision>
  <cp:lastPrinted>2020-10-19T07:22:00Z</cp:lastPrinted>
  <dcterms:created xsi:type="dcterms:W3CDTF">2018-08-07T10:53:00Z</dcterms:created>
  <dcterms:modified xsi:type="dcterms:W3CDTF">2020-10-19T07:22:00Z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0x010100102FA5D4A80B564DB9B7C6DADC82EDC7</vt:lpwstr>
  </property>
</Properties>
</file>